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2025-10-06</w:t>
      </w:r>
    </w:p>
    <w:p>
      <w:r>
        <w:t>Daily Standup – Monday, October 6, 2025</w:t>
        <w:br/>
        <w:br/>
        <w:t>Esteban: Finalized form documentation.</w:t>
        <w:br/>
        <w:br/>
        <w:t>Christopher: Adjusted preview to documentation.</w:t>
        <w:br/>
        <w:br/>
        <w:t>Ambar: Fixed overflow issues.</w:t>
        <w:br/>
        <w:br/>
        <w:t>Cesar: Animations added.</w:t>
        <w:br/>
        <w:br/>
        <w:t>Logan: QA cycle #2 complete.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